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1FAEA3" w14:textId="77777777" w:rsidR="006B6661" w:rsidRPr="0063200B" w:rsidRDefault="002F2922">
      <w:pPr>
        <w:pStyle w:val="Nagwek1"/>
        <w:rPr>
          <w:rFonts w:ascii="Arial" w:hAnsi="Arial" w:cs="Arial"/>
          <w:sz w:val="24"/>
          <w:szCs w:val="24"/>
        </w:rPr>
      </w:pPr>
      <w:r w:rsidRPr="0063200B">
        <w:rPr>
          <w:rFonts w:ascii="Arial" w:hAnsi="Arial" w:cs="Arial"/>
          <w:sz w:val="24"/>
          <w:szCs w:val="24"/>
        </w:rPr>
        <w:t>Załącznik nr 2 – Formularz ofertowy</w:t>
      </w:r>
    </w:p>
    <w:p w14:paraId="7D7BA18A" w14:textId="77777777" w:rsidR="006B6661" w:rsidRPr="0063200B" w:rsidRDefault="002F2922">
      <w:pPr>
        <w:rPr>
          <w:rFonts w:ascii="Arial" w:hAnsi="Arial" w:cs="Arial"/>
          <w:sz w:val="20"/>
          <w:szCs w:val="20"/>
        </w:rPr>
      </w:pPr>
      <w:r w:rsidRPr="0063200B">
        <w:rPr>
          <w:rFonts w:ascii="Arial" w:hAnsi="Arial" w:cs="Arial"/>
          <w:b/>
          <w:sz w:val="20"/>
          <w:szCs w:val="20"/>
        </w:rPr>
        <w:t xml:space="preserve">Dotyczy postępowania: </w:t>
      </w:r>
    </w:p>
    <w:p w14:paraId="0AF134EE" w14:textId="43E23276" w:rsidR="006B6661" w:rsidRPr="0063200B" w:rsidRDefault="002F2922" w:rsidP="00821E90">
      <w:pPr>
        <w:spacing w:line="360" w:lineRule="auto"/>
        <w:ind w:right="-427"/>
        <w:jc w:val="both"/>
        <w:rPr>
          <w:rFonts w:ascii="Arial" w:hAnsi="Arial" w:cs="Arial"/>
          <w:b/>
          <w:bCs/>
          <w:sz w:val="20"/>
          <w:szCs w:val="20"/>
        </w:rPr>
      </w:pPr>
      <w:r w:rsidRPr="0063200B">
        <w:rPr>
          <w:rFonts w:ascii="Arial" w:hAnsi="Arial" w:cs="Arial"/>
          <w:sz w:val="20"/>
          <w:szCs w:val="20"/>
        </w:rPr>
        <w:t>„</w:t>
      </w:r>
      <w:bookmarkStart w:id="0" w:name="_Hlk192768205"/>
      <w:r w:rsidR="001F4E14" w:rsidRPr="0063200B">
        <w:rPr>
          <w:rFonts w:ascii="Arial" w:hAnsi="Arial" w:cs="Arial"/>
          <w:b/>
          <w:bCs/>
          <w:sz w:val="20"/>
          <w:szCs w:val="20"/>
        </w:rPr>
        <w:t xml:space="preserve"> </w:t>
      </w:r>
      <w:r w:rsidR="001F4E14" w:rsidRPr="0063200B">
        <w:rPr>
          <w:rFonts w:ascii="Arial" w:hAnsi="Arial" w:cs="Arial"/>
          <w:b/>
          <w:bCs/>
          <w:sz w:val="20"/>
          <w:szCs w:val="20"/>
        </w:rPr>
        <w:t xml:space="preserve">Zakup </w:t>
      </w:r>
      <w:proofErr w:type="spellStart"/>
      <w:r w:rsidR="001F4E14" w:rsidRPr="0063200B">
        <w:rPr>
          <w:rFonts w:ascii="Arial" w:hAnsi="Arial" w:cs="Arial"/>
          <w:b/>
          <w:bCs/>
          <w:sz w:val="20"/>
          <w:szCs w:val="20"/>
        </w:rPr>
        <w:t>mobilnych</w:t>
      </w:r>
      <w:proofErr w:type="spellEnd"/>
      <w:r w:rsidR="001F4E14" w:rsidRPr="0063200B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="001F4E14" w:rsidRPr="0063200B">
        <w:rPr>
          <w:rFonts w:ascii="Arial" w:hAnsi="Arial" w:cs="Arial"/>
          <w:b/>
          <w:bCs/>
          <w:sz w:val="20"/>
          <w:szCs w:val="20"/>
        </w:rPr>
        <w:t>kabin</w:t>
      </w:r>
      <w:proofErr w:type="spellEnd"/>
      <w:r w:rsidR="001F4E14" w:rsidRPr="0063200B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="001F4E14" w:rsidRPr="0063200B">
        <w:rPr>
          <w:rFonts w:ascii="Arial" w:hAnsi="Arial" w:cs="Arial"/>
          <w:b/>
          <w:bCs/>
          <w:sz w:val="20"/>
          <w:szCs w:val="20"/>
        </w:rPr>
        <w:t>dla</w:t>
      </w:r>
      <w:proofErr w:type="spellEnd"/>
      <w:r w:rsidR="001F4E14" w:rsidRPr="0063200B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="001F4E14" w:rsidRPr="0063200B">
        <w:rPr>
          <w:rFonts w:ascii="Arial" w:hAnsi="Arial" w:cs="Arial"/>
          <w:b/>
          <w:bCs/>
          <w:sz w:val="20"/>
          <w:szCs w:val="20"/>
        </w:rPr>
        <w:t>zawodników</w:t>
      </w:r>
      <w:proofErr w:type="spellEnd"/>
      <w:r w:rsidR="001F4E14" w:rsidRPr="0063200B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="001F4E14" w:rsidRPr="0063200B">
        <w:rPr>
          <w:rFonts w:ascii="Arial" w:hAnsi="Arial" w:cs="Arial"/>
          <w:b/>
          <w:bCs/>
          <w:sz w:val="20"/>
          <w:szCs w:val="20"/>
        </w:rPr>
        <w:t>i</w:t>
      </w:r>
      <w:proofErr w:type="spellEnd"/>
      <w:r w:rsidR="001F4E14" w:rsidRPr="0063200B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="001F4E14" w:rsidRPr="0063200B">
        <w:rPr>
          <w:rFonts w:ascii="Arial" w:hAnsi="Arial" w:cs="Arial"/>
          <w:b/>
          <w:bCs/>
          <w:sz w:val="20"/>
          <w:szCs w:val="20"/>
        </w:rPr>
        <w:t>opieki</w:t>
      </w:r>
      <w:proofErr w:type="spellEnd"/>
      <w:r w:rsidR="001F4E14" w:rsidRPr="0063200B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="001F4E14" w:rsidRPr="0063200B">
        <w:rPr>
          <w:rFonts w:ascii="Arial" w:hAnsi="Arial" w:cs="Arial"/>
          <w:b/>
          <w:bCs/>
          <w:sz w:val="20"/>
          <w:szCs w:val="20"/>
        </w:rPr>
        <w:t>medycznej</w:t>
      </w:r>
      <w:proofErr w:type="spellEnd"/>
      <w:r w:rsidR="001F4E14" w:rsidRPr="0063200B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="001F4E14" w:rsidRPr="0063200B">
        <w:rPr>
          <w:rFonts w:ascii="Arial" w:hAnsi="Arial" w:cs="Arial"/>
          <w:b/>
          <w:bCs/>
          <w:sz w:val="20"/>
          <w:szCs w:val="20"/>
        </w:rPr>
        <w:t>na</w:t>
      </w:r>
      <w:proofErr w:type="spellEnd"/>
      <w:r w:rsidR="001F4E14" w:rsidRPr="0063200B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="001F4E14" w:rsidRPr="0063200B">
        <w:rPr>
          <w:rFonts w:ascii="Arial" w:hAnsi="Arial" w:cs="Arial"/>
          <w:b/>
          <w:bCs/>
          <w:sz w:val="20"/>
          <w:szCs w:val="20"/>
        </w:rPr>
        <w:t>boiska</w:t>
      </w:r>
      <w:proofErr w:type="spellEnd"/>
      <w:r w:rsidR="001F4E14" w:rsidRPr="0063200B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="001F4E14" w:rsidRPr="0063200B">
        <w:rPr>
          <w:rFonts w:ascii="Arial" w:hAnsi="Arial" w:cs="Arial"/>
          <w:b/>
          <w:bCs/>
          <w:sz w:val="20"/>
          <w:szCs w:val="20"/>
        </w:rPr>
        <w:t>piłkarskie</w:t>
      </w:r>
      <w:proofErr w:type="spellEnd"/>
      <w:r w:rsidR="001F4E14" w:rsidRPr="0063200B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="001F4E14" w:rsidRPr="0063200B">
        <w:rPr>
          <w:rFonts w:ascii="Arial" w:hAnsi="Arial" w:cs="Arial"/>
          <w:b/>
          <w:bCs/>
          <w:sz w:val="20"/>
          <w:szCs w:val="20"/>
        </w:rPr>
        <w:t>na</w:t>
      </w:r>
      <w:proofErr w:type="spellEnd"/>
      <w:r w:rsidR="001F4E14" w:rsidRPr="0063200B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="001F4E14" w:rsidRPr="0063200B">
        <w:rPr>
          <w:rFonts w:ascii="Arial" w:hAnsi="Arial" w:cs="Arial"/>
          <w:b/>
          <w:bCs/>
          <w:sz w:val="20"/>
          <w:szCs w:val="20"/>
        </w:rPr>
        <w:t>Oddział</w:t>
      </w:r>
      <w:proofErr w:type="spellEnd"/>
      <w:r w:rsidR="001F4E14" w:rsidRPr="0063200B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="001F4E14" w:rsidRPr="0063200B">
        <w:rPr>
          <w:rFonts w:ascii="Arial" w:hAnsi="Arial" w:cs="Arial"/>
          <w:b/>
          <w:bCs/>
          <w:sz w:val="20"/>
          <w:szCs w:val="20"/>
        </w:rPr>
        <w:t>Chwiałka</w:t>
      </w:r>
      <w:proofErr w:type="spellEnd"/>
      <w:r w:rsidR="001F4E14" w:rsidRPr="0063200B">
        <w:rPr>
          <w:rFonts w:ascii="Arial" w:hAnsi="Arial" w:cs="Arial"/>
          <w:b/>
          <w:bCs/>
          <w:sz w:val="20"/>
          <w:szCs w:val="20"/>
        </w:rPr>
        <w:t>”</w:t>
      </w:r>
      <w:bookmarkEnd w:id="0"/>
    </w:p>
    <w:p w14:paraId="6288436F" w14:textId="77777777" w:rsidR="006B6661" w:rsidRPr="0063200B" w:rsidRDefault="002F2922">
      <w:pPr>
        <w:rPr>
          <w:rFonts w:ascii="Arial" w:hAnsi="Arial" w:cs="Arial"/>
        </w:rPr>
      </w:pPr>
      <w:r w:rsidRPr="0063200B">
        <w:rPr>
          <w:rFonts w:ascii="Arial" w:hAnsi="Arial" w:cs="Arial"/>
        </w:rPr>
        <w:t>1. Dane Wykonawcy</w:t>
      </w:r>
    </w:p>
    <w:p w14:paraId="208FE346" w14:textId="77777777" w:rsidR="006B6661" w:rsidRPr="0063200B" w:rsidRDefault="002F2922">
      <w:pPr>
        <w:rPr>
          <w:rFonts w:ascii="Arial" w:hAnsi="Arial" w:cs="Arial"/>
        </w:rPr>
      </w:pPr>
      <w:r w:rsidRPr="0063200B">
        <w:rPr>
          <w:rFonts w:ascii="Arial" w:hAnsi="Arial" w:cs="Arial"/>
        </w:rPr>
        <w:t>Nazwa firmy: .................................................................</w:t>
      </w:r>
    </w:p>
    <w:p w14:paraId="4B0EC820" w14:textId="77777777" w:rsidR="006B6661" w:rsidRPr="0063200B" w:rsidRDefault="002F2922">
      <w:pPr>
        <w:rPr>
          <w:rFonts w:ascii="Arial" w:hAnsi="Arial" w:cs="Arial"/>
        </w:rPr>
      </w:pPr>
      <w:r w:rsidRPr="0063200B">
        <w:rPr>
          <w:rFonts w:ascii="Arial" w:hAnsi="Arial" w:cs="Arial"/>
        </w:rPr>
        <w:t>Adres siedziby: .................................................................</w:t>
      </w:r>
    </w:p>
    <w:p w14:paraId="11204959" w14:textId="77777777" w:rsidR="006B6661" w:rsidRPr="0063200B" w:rsidRDefault="002F2922">
      <w:pPr>
        <w:rPr>
          <w:rFonts w:ascii="Arial" w:hAnsi="Arial" w:cs="Arial"/>
        </w:rPr>
      </w:pPr>
      <w:r w:rsidRPr="0063200B">
        <w:rPr>
          <w:rFonts w:ascii="Arial" w:hAnsi="Arial" w:cs="Arial"/>
        </w:rPr>
        <w:t>NIP: .................................................................</w:t>
      </w:r>
    </w:p>
    <w:p w14:paraId="1EAA8705" w14:textId="77777777" w:rsidR="006B6661" w:rsidRPr="0063200B" w:rsidRDefault="002F2922">
      <w:pPr>
        <w:rPr>
          <w:rFonts w:ascii="Arial" w:hAnsi="Arial" w:cs="Arial"/>
        </w:rPr>
      </w:pPr>
      <w:r w:rsidRPr="0063200B">
        <w:rPr>
          <w:rFonts w:ascii="Arial" w:hAnsi="Arial" w:cs="Arial"/>
        </w:rPr>
        <w:t>REGON: .................................................................</w:t>
      </w:r>
    </w:p>
    <w:p w14:paraId="0F0A7A53" w14:textId="77777777" w:rsidR="006B6661" w:rsidRPr="0063200B" w:rsidRDefault="002F2922">
      <w:pPr>
        <w:rPr>
          <w:rFonts w:ascii="Arial" w:hAnsi="Arial" w:cs="Arial"/>
        </w:rPr>
      </w:pPr>
      <w:r w:rsidRPr="0063200B">
        <w:rPr>
          <w:rFonts w:ascii="Arial" w:hAnsi="Arial" w:cs="Arial"/>
        </w:rPr>
        <w:t>Osoba do kontaktu: .................................................................</w:t>
      </w:r>
    </w:p>
    <w:p w14:paraId="20037BC6" w14:textId="77777777" w:rsidR="006B6661" w:rsidRPr="0063200B" w:rsidRDefault="002F2922">
      <w:pPr>
        <w:rPr>
          <w:rFonts w:ascii="Arial" w:hAnsi="Arial" w:cs="Arial"/>
        </w:rPr>
      </w:pPr>
      <w:r w:rsidRPr="0063200B">
        <w:rPr>
          <w:rFonts w:ascii="Arial" w:hAnsi="Arial" w:cs="Arial"/>
        </w:rPr>
        <w:t>Telefon: .................................................................</w:t>
      </w:r>
    </w:p>
    <w:p w14:paraId="40B0288E" w14:textId="77777777" w:rsidR="006B6661" w:rsidRPr="0063200B" w:rsidRDefault="002F2922">
      <w:pPr>
        <w:rPr>
          <w:rFonts w:ascii="Arial" w:hAnsi="Arial" w:cs="Arial"/>
        </w:rPr>
      </w:pPr>
      <w:r w:rsidRPr="0063200B">
        <w:rPr>
          <w:rFonts w:ascii="Arial" w:hAnsi="Arial" w:cs="Arial"/>
        </w:rPr>
        <w:t>E-mail: .................................................................</w:t>
      </w:r>
    </w:p>
    <w:p w14:paraId="4110B052" w14:textId="77777777" w:rsidR="006B6661" w:rsidRPr="0063200B" w:rsidRDefault="002F2922">
      <w:pPr>
        <w:rPr>
          <w:rFonts w:ascii="Arial" w:hAnsi="Arial" w:cs="Arial"/>
        </w:rPr>
      </w:pPr>
      <w:r w:rsidRPr="0063200B">
        <w:rPr>
          <w:rFonts w:ascii="Arial" w:hAnsi="Arial" w:cs="Arial"/>
        </w:rPr>
        <w:t>2. Oferowana cena za realizację przedmiotu zamówienia</w:t>
      </w:r>
    </w:p>
    <w:p w14:paraId="3849005F" w14:textId="77777777" w:rsidR="006B6661" w:rsidRPr="0063200B" w:rsidRDefault="002F2922">
      <w:pPr>
        <w:rPr>
          <w:rFonts w:ascii="Arial" w:hAnsi="Arial" w:cs="Arial"/>
        </w:rPr>
      </w:pPr>
      <w:r w:rsidRPr="0063200B">
        <w:rPr>
          <w:rFonts w:ascii="Arial" w:hAnsi="Arial" w:cs="Arial"/>
        </w:rPr>
        <w:t>Cena netto: ................................................................. PLN</w:t>
      </w:r>
    </w:p>
    <w:p w14:paraId="63A01A65" w14:textId="77777777" w:rsidR="006B6661" w:rsidRPr="0063200B" w:rsidRDefault="002F2922">
      <w:pPr>
        <w:rPr>
          <w:rFonts w:ascii="Arial" w:hAnsi="Arial" w:cs="Arial"/>
        </w:rPr>
      </w:pPr>
      <w:r w:rsidRPr="0063200B">
        <w:rPr>
          <w:rFonts w:ascii="Arial" w:hAnsi="Arial" w:cs="Arial"/>
        </w:rPr>
        <w:t>Podatek VAT: ................................................................. PLN</w:t>
      </w:r>
    </w:p>
    <w:p w14:paraId="10218563" w14:textId="77777777" w:rsidR="006B6661" w:rsidRPr="0063200B" w:rsidRDefault="002F2922">
      <w:pPr>
        <w:rPr>
          <w:rFonts w:ascii="Arial" w:hAnsi="Arial" w:cs="Arial"/>
        </w:rPr>
      </w:pPr>
      <w:r w:rsidRPr="0063200B">
        <w:rPr>
          <w:rFonts w:ascii="Arial" w:hAnsi="Arial" w:cs="Arial"/>
        </w:rPr>
        <w:t>Cena brutto: ................................................................. PLN</w:t>
      </w:r>
    </w:p>
    <w:p w14:paraId="7106E1A2" w14:textId="77777777" w:rsidR="006B6661" w:rsidRPr="0063200B" w:rsidRDefault="002F2922">
      <w:pPr>
        <w:rPr>
          <w:rFonts w:ascii="Arial" w:hAnsi="Arial" w:cs="Arial"/>
        </w:rPr>
      </w:pPr>
      <w:r w:rsidRPr="0063200B">
        <w:rPr>
          <w:rFonts w:ascii="Arial" w:hAnsi="Arial" w:cs="Arial"/>
        </w:rPr>
        <w:t>Cena brutto słownie: ........................................................................................................</w:t>
      </w:r>
    </w:p>
    <w:p w14:paraId="300AE64F" w14:textId="77777777" w:rsidR="006B6661" w:rsidRPr="0063200B" w:rsidRDefault="002F2922">
      <w:pPr>
        <w:rPr>
          <w:rFonts w:ascii="Arial" w:hAnsi="Arial" w:cs="Arial"/>
        </w:rPr>
      </w:pPr>
      <w:r w:rsidRPr="0063200B">
        <w:rPr>
          <w:rFonts w:ascii="Arial" w:hAnsi="Arial" w:cs="Arial"/>
        </w:rPr>
        <w:t>3. Oświadczenia Wykonawcy</w:t>
      </w:r>
    </w:p>
    <w:p w14:paraId="2D323240" w14:textId="77777777" w:rsidR="006B6661" w:rsidRPr="0063200B" w:rsidRDefault="002F2922">
      <w:pPr>
        <w:rPr>
          <w:rFonts w:ascii="Arial" w:hAnsi="Arial" w:cs="Arial"/>
        </w:rPr>
      </w:pPr>
      <w:r w:rsidRPr="0063200B">
        <w:rPr>
          <w:rFonts w:ascii="Arial" w:hAnsi="Arial" w:cs="Arial"/>
        </w:rPr>
        <w:t>Oświadczam, że zapoznałem/am się z treścią zapytania ofertowego i nie wnoszę do niego zastrzeżeń oraz zobowiązuję się do wykonania przedmiotu zamówienia zgodnie z wymaganiami Zamawiającego.</w:t>
      </w:r>
    </w:p>
    <w:p w14:paraId="79BE9B03" w14:textId="77777777" w:rsidR="006B6661" w:rsidRPr="0063200B" w:rsidRDefault="002F2922">
      <w:pPr>
        <w:rPr>
          <w:rFonts w:ascii="Arial" w:hAnsi="Arial" w:cs="Arial"/>
        </w:rPr>
      </w:pPr>
      <w:r w:rsidRPr="0063200B">
        <w:rPr>
          <w:rFonts w:ascii="Arial" w:hAnsi="Arial" w:cs="Arial"/>
        </w:rPr>
        <w:t>Oświadczam, że oferowane kabiny wyposażone będą w system balastowy umożliwiający ich dociążenie bez konieczności montażu do gruntu, zgodnie z opisem przedmiotu zamówienia.</w:t>
      </w:r>
    </w:p>
    <w:p w14:paraId="5FDEE31D" w14:textId="77777777" w:rsidR="006B6661" w:rsidRPr="0063200B" w:rsidRDefault="002F2922">
      <w:pPr>
        <w:rPr>
          <w:rFonts w:ascii="Arial" w:hAnsi="Arial" w:cs="Arial"/>
        </w:rPr>
      </w:pPr>
      <w:r w:rsidRPr="0063200B">
        <w:rPr>
          <w:rFonts w:ascii="Arial" w:hAnsi="Arial" w:cs="Arial"/>
        </w:rPr>
        <w:t>......................................................</w:t>
      </w:r>
    </w:p>
    <w:p w14:paraId="04BBCAB9" w14:textId="77777777" w:rsidR="006B6661" w:rsidRPr="0063200B" w:rsidRDefault="002F2922">
      <w:pPr>
        <w:rPr>
          <w:rFonts w:ascii="Arial" w:hAnsi="Arial" w:cs="Arial"/>
        </w:rPr>
      </w:pPr>
      <w:r w:rsidRPr="0063200B">
        <w:rPr>
          <w:rFonts w:ascii="Arial" w:hAnsi="Arial" w:cs="Arial"/>
        </w:rPr>
        <w:t>Miejscowość i data</w:t>
      </w:r>
    </w:p>
    <w:p w14:paraId="083E7A99" w14:textId="77777777" w:rsidR="006B6661" w:rsidRPr="0063200B" w:rsidRDefault="002F2922">
      <w:pPr>
        <w:rPr>
          <w:rFonts w:ascii="Arial" w:hAnsi="Arial" w:cs="Arial"/>
        </w:rPr>
      </w:pPr>
      <w:r w:rsidRPr="0063200B">
        <w:rPr>
          <w:rFonts w:ascii="Arial" w:hAnsi="Arial" w:cs="Arial"/>
        </w:rPr>
        <w:t>......................................................</w:t>
      </w:r>
    </w:p>
    <w:p w14:paraId="60459546" w14:textId="028B1460" w:rsidR="006B6661" w:rsidRPr="0063200B" w:rsidRDefault="002F2922">
      <w:pPr>
        <w:rPr>
          <w:rFonts w:ascii="Arial" w:hAnsi="Arial" w:cs="Arial"/>
        </w:rPr>
      </w:pPr>
      <w:r w:rsidRPr="0063200B">
        <w:rPr>
          <w:rFonts w:ascii="Arial" w:hAnsi="Arial" w:cs="Arial"/>
        </w:rPr>
        <w:t xml:space="preserve">Podpis osoby </w:t>
      </w:r>
      <w:proofErr w:type="spellStart"/>
      <w:r w:rsidRPr="0063200B">
        <w:rPr>
          <w:rFonts w:ascii="Arial" w:hAnsi="Arial" w:cs="Arial"/>
        </w:rPr>
        <w:t>uprawnionej</w:t>
      </w:r>
      <w:proofErr w:type="spellEnd"/>
      <w:r w:rsidRPr="0063200B">
        <w:rPr>
          <w:rFonts w:ascii="Arial" w:hAnsi="Arial" w:cs="Arial"/>
        </w:rPr>
        <w:t xml:space="preserve"> do </w:t>
      </w:r>
      <w:proofErr w:type="spellStart"/>
      <w:r w:rsidRPr="0063200B">
        <w:rPr>
          <w:rFonts w:ascii="Arial" w:hAnsi="Arial" w:cs="Arial"/>
        </w:rPr>
        <w:t>reprezentowania</w:t>
      </w:r>
      <w:proofErr w:type="spellEnd"/>
      <w:r w:rsidRPr="0063200B">
        <w:rPr>
          <w:rFonts w:ascii="Arial" w:hAnsi="Arial" w:cs="Arial"/>
        </w:rPr>
        <w:t xml:space="preserve"> </w:t>
      </w:r>
      <w:proofErr w:type="spellStart"/>
      <w:r w:rsidRPr="0063200B">
        <w:rPr>
          <w:rFonts w:ascii="Arial" w:hAnsi="Arial" w:cs="Arial"/>
        </w:rPr>
        <w:t>Wykonawcy</w:t>
      </w:r>
      <w:proofErr w:type="spellEnd"/>
      <w:r w:rsidRPr="0063200B">
        <w:rPr>
          <w:rFonts w:ascii="Arial" w:hAnsi="Arial" w:cs="Arial"/>
        </w:rPr>
        <w:br w:type="page"/>
      </w:r>
    </w:p>
    <w:p w14:paraId="687C903E" w14:textId="77777777" w:rsidR="006B6661" w:rsidRPr="0063200B" w:rsidRDefault="002F2922">
      <w:pPr>
        <w:pStyle w:val="Nagwek2"/>
        <w:rPr>
          <w:rFonts w:ascii="Arial" w:hAnsi="Arial" w:cs="Arial"/>
        </w:rPr>
      </w:pPr>
      <w:r w:rsidRPr="0063200B">
        <w:rPr>
          <w:rFonts w:ascii="Arial" w:hAnsi="Arial" w:cs="Arial"/>
        </w:rPr>
        <w:lastRenderedPageBreak/>
        <w:t>Klauzula informacyjna dot. przetwarzania danych osobowych (RODO)</w:t>
      </w:r>
    </w:p>
    <w:p w14:paraId="0DB6975B" w14:textId="77777777" w:rsidR="006B6661" w:rsidRPr="0063200B" w:rsidRDefault="006B6661">
      <w:pPr>
        <w:rPr>
          <w:rFonts w:ascii="Arial" w:hAnsi="Arial" w:cs="Arial"/>
        </w:rPr>
      </w:pPr>
    </w:p>
    <w:p w14:paraId="30D94910" w14:textId="77777777" w:rsidR="006B6661" w:rsidRPr="0063200B" w:rsidRDefault="002F2922">
      <w:pPr>
        <w:rPr>
          <w:rFonts w:ascii="Arial" w:hAnsi="Arial" w:cs="Arial"/>
        </w:rPr>
      </w:pPr>
      <w:r w:rsidRPr="0063200B">
        <w:rPr>
          <w:rFonts w:ascii="Arial" w:hAnsi="Arial" w:cs="Arial"/>
        </w:rPr>
        <w:t>1. Informacje dotyczące administratora danych oraz inspektora ochrony danych</w:t>
      </w:r>
    </w:p>
    <w:p w14:paraId="6E83781B" w14:textId="77777777" w:rsidR="006B6661" w:rsidRPr="0063200B" w:rsidRDefault="002F2922">
      <w:pPr>
        <w:rPr>
          <w:rFonts w:ascii="Arial" w:hAnsi="Arial" w:cs="Arial"/>
        </w:rPr>
      </w:pPr>
      <w:proofErr w:type="spellStart"/>
      <w:r w:rsidRPr="0063200B">
        <w:rPr>
          <w:rFonts w:ascii="Arial" w:hAnsi="Arial" w:cs="Arial"/>
        </w:rPr>
        <w:t>Administratorem</w:t>
      </w:r>
      <w:proofErr w:type="spellEnd"/>
      <w:r w:rsidRPr="0063200B">
        <w:rPr>
          <w:rFonts w:ascii="Arial" w:hAnsi="Arial" w:cs="Arial"/>
        </w:rPr>
        <w:t xml:space="preserve"> </w:t>
      </w:r>
      <w:proofErr w:type="spellStart"/>
      <w:r w:rsidRPr="0063200B">
        <w:rPr>
          <w:rFonts w:ascii="Arial" w:hAnsi="Arial" w:cs="Arial"/>
        </w:rPr>
        <w:t>Państwa</w:t>
      </w:r>
      <w:proofErr w:type="spellEnd"/>
      <w:r w:rsidRPr="0063200B">
        <w:rPr>
          <w:rFonts w:ascii="Arial" w:hAnsi="Arial" w:cs="Arial"/>
        </w:rPr>
        <w:t xml:space="preserve"> </w:t>
      </w:r>
      <w:proofErr w:type="spellStart"/>
      <w:r w:rsidRPr="0063200B">
        <w:rPr>
          <w:rFonts w:ascii="Arial" w:hAnsi="Arial" w:cs="Arial"/>
        </w:rPr>
        <w:t>danych</w:t>
      </w:r>
      <w:proofErr w:type="spellEnd"/>
      <w:r w:rsidRPr="0063200B">
        <w:rPr>
          <w:rFonts w:ascii="Arial" w:hAnsi="Arial" w:cs="Arial"/>
        </w:rPr>
        <w:t xml:space="preserve"> </w:t>
      </w:r>
      <w:proofErr w:type="spellStart"/>
      <w:r w:rsidRPr="0063200B">
        <w:rPr>
          <w:rFonts w:ascii="Arial" w:hAnsi="Arial" w:cs="Arial"/>
        </w:rPr>
        <w:t>osobowych</w:t>
      </w:r>
      <w:proofErr w:type="spellEnd"/>
      <w:r w:rsidRPr="0063200B">
        <w:rPr>
          <w:rFonts w:ascii="Arial" w:hAnsi="Arial" w:cs="Arial"/>
        </w:rPr>
        <w:t xml:space="preserve"> są Poznańskie Ośrodki Sportu i Rekreacji z siedzibą w Poznaniu przy ul. Spychalskiego 34, kod pocztowy 61-553 Poznań, tel. 61 835 79 01, e-mail: sekretariat@posir.poznan.pl.</w:t>
      </w:r>
    </w:p>
    <w:p w14:paraId="537C088F" w14:textId="77777777" w:rsidR="006B6661" w:rsidRPr="0063200B" w:rsidRDefault="002F2922">
      <w:pPr>
        <w:rPr>
          <w:rFonts w:ascii="Arial" w:hAnsi="Arial" w:cs="Arial"/>
        </w:rPr>
      </w:pPr>
      <w:proofErr w:type="spellStart"/>
      <w:r w:rsidRPr="0063200B">
        <w:rPr>
          <w:rFonts w:ascii="Arial" w:hAnsi="Arial" w:cs="Arial"/>
        </w:rPr>
        <w:t>Wyznaczyliśmy</w:t>
      </w:r>
      <w:proofErr w:type="spellEnd"/>
      <w:r w:rsidRPr="0063200B">
        <w:rPr>
          <w:rFonts w:ascii="Arial" w:hAnsi="Arial" w:cs="Arial"/>
        </w:rPr>
        <w:t xml:space="preserve"> </w:t>
      </w:r>
      <w:proofErr w:type="spellStart"/>
      <w:r w:rsidRPr="0063200B">
        <w:rPr>
          <w:rFonts w:ascii="Arial" w:hAnsi="Arial" w:cs="Arial"/>
        </w:rPr>
        <w:t>inspektora</w:t>
      </w:r>
      <w:proofErr w:type="spellEnd"/>
      <w:r w:rsidRPr="0063200B">
        <w:rPr>
          <w:rFonts w:ascii="Arial" w:hAnsi="Arial" w:cs="Arial"/>
        </w:rPr>
        <w:t xml:space="preserve"> </w:t>
      </w:r>
      <w:proofErr w:type="spellStart"/>
      <w:r w:rsidRPr="0063200B">
        <w:rPr>
          <w:rFonts w:ascii="Arial" w:hAnsi="Arial" w:cs="Arial"/>
        </w:rPr>
        <w:t>ochrony</w:t>
      </w:r>
      <w:proofErr w:type="spellEnd"/>
      <w:r w:rsidRPr="0063200B">
        <w:rPr>
          <w:rFonts w:ascii="Arial" w:hAnsi="Arial" w:cs="Arial"/>
        </w:rPr>
        <w:t xml:space="preserve"> </w:t>
      </w:r>
      <w:proofErr w:type="spellStart"/>
      <w:r w:rsidRPr="0063200B">
        <w:rPr>
          <w:rFonts w:ascii="Arial" w:hAnsi="Arial" w:cs="Arial"/>
        </w:rPr>
        <w:t>danych</w:t>
      </w:r>
      <w:proofErr w:type="spellEnd"/>
      <w:r w:rsidRPr="0063200B">
        <w:rPr>
          <w:rFonts w:ascii="Arial" w:hAnsi="Arial" w:cs="Arial"/>
        </w:rPr>
        <w:t>, z którym można się kontaktować pisemnie, kierując korespondencję na powyższy adres z dopiskiem „Inspektor ochrony danych”, telefonicznie pod numerem 61 835 79 17 lub mailowo na adres: iod@posir.poznan.pl.</w:t>
      </w:r>
    </w:p>
    <w:p w14:paraId="2575B2E8" w14:textId="77777777" w:rsidR="006B6661" w:rsidRPr="0063200B" w:rsidRDefault="002F2922">
      <w:pPr>
        <w:rPr>
          <w:rFonts w:ascii="Arial" w:hAnsi="Arial" w:cs="Arial"/>
        </w:rPr>
      </w:pPr>
      <w:r w:rsidRPr="0063200B">
        <w:rPr>
          <w:rFonts w:ascii="Arial" w:hAnsi="Arial" w:cs="Arial"/>
        </w:rPr>
        <w:t>2. Cel przetwarzania Państwa danych oraz podstawy prawne</w:t>
      </w:r>
    </w:p>
    <w:p w14:paraId="27430ED8" w14:textId="77777777" w:rsidR="006B6661" w:rsidRPr="0063200B" w:rsidRDefault="002F2922">
      <w:pPr>
        <w:rPr>
          <w:rFonts w:ascii="Arial" w:hAnsi="Arial" w:cs="Arial"/>
        </w:rPr>
      </w:pPr>
      <w:proofErr w:type="spellStart"/>
      <w:r w:rsidRPr="0063200B">
        <w:rPr>
          <w:rFonts w:ascii="Arial" w:hAnsi="Arial" w:cs="Arial"/>
        </w:rPr>
        <w:t>Będziemy</w:t>
      </w:r>
      <w:proofErr w:type="spellEnd"/>
      <w:r w:rsidRPr="0063200B">
        <w:rPr>
          <w:rFonts w:ascii="Arial" w:hAnsi="Arial" w:cs="Arial"/>
        </w:rPr>
        <w:t xml:space="preserve"> </w:t>
      </w:r>
      <w:proofErr w:type="spellStart"/>
      <w:r w:rsidRPr="0063200B">
        <w:rPr>
          <w:rFonts w:ascii="Arial" w:hAnsi="Arial" w:cs="Arial"/>
        </w:rPr>
        <w:t>przetwarzali</w:t>
      </w:r>
      <w:proofErr w:type="spellEnd"/>
      <w:r w:rsidRPr="0063200B">
        <w:rPr>
          <w:rFonts w:ascii="Arial" w:hAnsi="Arial" w:cs="Arial"/>
        </w:rPr>
        <w:t xml:space="preserve"> </w:t>
      </w:r>
      <w:proofErr w:type="spellStart"/>
      <w:r w:rsidRPr="0063200B">
        <w:rPr>
          <w:rFonts w:ascii="Arial" w:hAnsi="Arial" w:cs="Arial"/>
        </w:rPr>
        <w:t>Państwa</w:t>
      </w:r>
      <w:proofErr w:type="spellEnd"/>
      <w:r w:rsidRPr="0063200B">
        <w:rPr>
          <w:rFonts w:ascii="Arial" w:hAnsi="Arial" w:cs="Arial"/>
        </w:rPr>
        <w:t xml:space="preserve"> </w:t>
      </w:r>
      <w:proofErr w:type="spellStart"/>
      <w:r w:rsidRPr="0063200B">
        <w:rPr>
          <w:rFonts w:ascii="Arial" w:hAnsi="Arial" w:cs="Arial"/>
        </w:rPr>
        <w:t>dane</w:t>
      </w:r>
      <w:proofErr w:type="spellEnd"/>
      <w:r w:rsidRPr="0063200B">
        <w:rPr>
          <w:rFonts w:ascii="Arial" w:hAnsi="Arial" w:cs="Arial"/>
        </w:rPr>
        <w:t xml:space="preserve"> w celu przeprowadzenia postępowania w trybie zapytania ofertowego, ponieważ złożyli nam Państwo ofertę w odpowiedzi na nasze zapytanie ofertowe.</w:t>
      </w:r>
    </w:p>
    <w:p w14:paraId="733A5343" w14:textId="77777777" w:rsidR="006B6661" w:rsidRPr="0063200B" w:rsidRDefault="002F2922">
      <w:pPr>
        <w:rPr>
          <w:rFonts w:ascii="Arial" w:hAnsi="Arial" w:cs="Arial"/>
        </w:rPr>
      </w:pPr>
      <w:proofErr w:type="spellStart"/>
      <w:r w:rsidRPr="0063200B">
        <w:rPr>
          <w:rFonts w:ascii="Arial" w:hAnsi="Arial" w:cs="Arial"/>
        </w:rPr>
        <w:t>Państwa</w:t>
      </w:r>
      <w:proofErr w:type="spellEnd"/>
      <w:r w:rsidRPr="0063200B">
        <w:rPr>
          <w:rFonts w:ascii="Arial" w:hAnsi="Arial" w:cs="Arial"/>
        </w:rPr>
        <w:t xml:space="preserve"> </w:t>
      </w:r>
      <w:proofErr w:type="spellStart"/>
      <w:r w:rsidRPr="0063200B">
        <w:rPr>
          <w:rFonts w:ascii="Arial" w:hAnsi="Arial" w:cs="Arial"/>
        </w:rPr>
        <w:t>dane</w:t>
      </w:r>
      <w:proofErr w:type="spellEnd"/>
      <w:r w:rsidRPr="0063200B">
        <w:rPr>
          <w:rFonts w:ascii="Arial" w:hAnsi="Arial" w:cs="Arial"/>
        </w:rPr>
        <w:t xml:space="preserve"> </w:t>
      </w:r>
      <w:proofErr w:type="spellStart"/>
      <w:r w:rsidRPr="0063200B">
        <w:rPr>
          <w:rFonts w:ascii="Arial" w:hAnsi="Arial" w:cs="Arial"/>
        </w:rPr>
        <w:t>osobowe</w:t>
      </w:r>
      <w:proofErr w:type="spellEnd"/>
      <w:r w:rsidRPr="0063200B">
        <w:rPr>
          <w:rFonts w:ascii="Arial" w:hAnsi="Arial" w:cs="Arial"/>
        </w:rPr>
        <w:t xml:space="preserve"> </w:t>
      </w:r>
      <w:proofErr w:type="spellStart"/>
      <w:r w:rsidRPr="0063200B">
        <w:rPr>
          <w:rFonts w:ascii="Arial" w:hAnsi="Arial" w:cs="Arial"/>
        </w:rPr>
        <w:t>pozyskane</w:t>
      </w:r>
      <w:proofErr w:type="spellEnd"/>
      <w:r w:rsidRPr="0063200B">
        <w:rPr>
          <w:rFonts w:ascii="Arial" w:hAnsi="Arial" w:cs="Arial"/>
        </w:rPr>
        <w:t xml:space="preserve"> ze źródeł publicznych (np. stron internetowych) w celu przesłania Państwu zapytania ofertowego będą przetwarzane na podstawie art. 6 ust. 1 lit. e RODO w związku z art. 44 ust. 3 ustawy o finansach publicznych.</w:t>
      </w:r>
    </w:p>
    <w:p w14:paraId="529E5836" w14:textId="77777777" w:rsidR="006B6661" w:rsidRPr="0063200B" w:rsidRDefault="002F2922">
      <w:pPr>
        <w:rPr>
          <w:rFonts w:ascii="Arial" w:hAnsi="Arial" w:cs="Arial"/>
        </w:rPr>
      </w:pPr>
      <w:r w:rsidRPr="0063200B">
        <w:rPr>
          <w:rFonts w:ascii="Arial" w:hAnsi="Arial" w:cs="Arial"/>
        </w:rPr>
        <w:t xml:space="preserve">Dane </w:t>
      </w:r>
      <w:proofErr w:type="spellStart"/>
      <w:r w:rsidRPr="0063200B">
        <w:rPr>
          <w:rFonts w:ascii="Arial" w:hAnsi="Arial" w:cs="Arial"/>
        </w:rPr>
        <w:t>osobowe</w:t>
      </w:r>
      <w:proofErr w:type="spellEnd"/>
      <w:r w:rsidRPr="0063200B">
        <w:rPr>
          <w:rFonts w:ascii="Arial" w:hAnsi="Arial" w:cs="Arial"/>
        </w:rPr>
        <w:t xml:space="preserve"> </w:t>
      </w:r>
      <w:proofErr w:type="spellStart"/>
      <w:r w:rsidRPr="0063200B">
        <w:rPr>
          <w:rFonts w:ascii="Arial" w:hAnsi="Arial" w:cs="Arial"/>
        </w:rPr>
        <w:t>zawarte</w:t>
      </w:r>
      <w:proofErr w:type="spellEnd"/>
      <w:r w:rsidRPr="0063200B">
        <w:rPr>
          <w:rFonts w:ascii="Arial" w:hAnsi="Arial" w:cs="Arial"/>
        </w:rPr>
        <w:t xml:space="preserve"> w Państwa ofercie będą przetwarzane w celu analizy Państwa oferty i ewentualnego zawarcia z Państwem umowy na podstawie art. 6 ust. 1 lit. b RODO.</w:t>
      </w:r>
    </w:p>
    <w:p w14:paraId="0BB3DECA" w14:textId="42424439" w:rsidR="006B6661" w:rsidRPr="0063200B" w:rsidRDefault="002F2922">
      <w:pPr>
        <w:rPr>
          <w:rFonts w:ascii="Arial" w:hAnsi="Arial" w:cs="Arial"/>
        </w:rPr>
      </w:pPr>
      <w:proofErr w:type="spellStart"/>
      <w:r w:rsidRPr="0063200B">
        <w:rPr>
          <w:rFonts w:ascii="Arial" w:hAnsi="Arial" w:cs="Arial"/>
        </w:rPr>
        <w:t>Ponadto</w:t>
      </w:r>
      <w:proofErr w:type="spellEnd"/>
      <w:r w:rsidRPr="0063200B">
        <w:rPr>
          <w:rFonts w:ascii="Arial" w:hAnsi="Arial" w:cs="Arial"/>
        </w:rPr>
        <w:t xml:space="preserve"> </w:t>
      </w:r>
      <w:proofErr w:type="spellStart"/>
      <w:r w:rsidRPr="0063200B">
        <w:rPr>
          <w:rFonts w:ascii="Arial" w:hAnsi="Arial" w:cs="Arial"/>
        </w:rPr>
        <w:t>Państwa</w:t>
      </w:r>
      <w:proofErr w:type="spellEnd"/>
      <w:r w:rsidRPr="0063200B">
        <w:rPr>
          <w:rFonts w:ascii="Arial" w:hAnsi="Arial" w:cs="Arial"/>
        </w:rPr>
        <w:t xml:space="preserve"> </w:t>
      </w:r>
      <w:proofErr w:type="spellStart"/>
      <w:r w:rsidRPr="0063200B">
        <w:rPr>
          <w:rFonts w:ascii="Arial" w:hAnsi="Arial" w:cs="Arial"/>
        </w:rPr>
        <w:t>dane</w:t>
      </w:r>
      <w:proofErr w:type="spellEnd"/>
      <w:r w:rsidRPr="0063200B">
        <w:rPr>
          <w:rFonts w:ascii="Arial" w:hAnsi="Arial" w:cs="Arial"/>
        </w:rPr>
        <w:t xml:space="preserve"> </w:t>
      </w:r>
      <w:proofErr w:type="spellStart"/>
      <w:r w:rsidRPr="0063200B">
        <w:rPr>
          <w:rFonts w:ascii="Arial" w:hAnsi="Arial" w:cs="Arial"/>
        </w:rPr>
        <w:t>będą</w:t>
      </w:r>
      <w:proofErr w:type="spellEnd"/>
      <w:r w:rsidRPr="0063200B">
        <w:rPr>
          <w:rFonts w:ascii="Arial" w:hAnsi="Arial" w:cs="Arial"/>
        </w:rPr>
        <w:t xml:space="preserve"> przetwarzane na podstawie art. 6 ust. 1 lit. c RODO w związku z </w:t>
      </w:r>
      <w:proofErr w:type="spellStart"/>
      <w:r w:rsidRPr="0063200B">
        <w:rPr>
          <w:rFonts w:ascii="Arial" w:hAnsi="Arial" w:cs="Arial"/>
        </w:rPr>
        <w:t>obowiązującymi</w:t>
      </w:r>
      <w:proofErr w:type="spellEnd"/>
      <w:r w:rsidRPr="0063200B">
        <w:rPr>
          <w:rFonts w:ascii="Arial" w:hAnsi="Arial" w:cs="Arial"/>
        </w:rPr>
        <w:t xml:space="preserve"> </w:t>
      </w:r>
      <w:proofErr w:type="spellStart"/>
      <w:r w:rsidRPr="0063200B">
        <w:rPr>
          <w:rFonts w:ascii="Arial" w:hAnsi="Arial" w:cs="Arial"/>
        </w:rPr>
        <w:t>przepisami</w:t>
      </w:r>
      <w:proofErr w:type="spellEnd"/>
      <w:r w:rsidRPr="0063200B">
        <w:rPr>
          <w:rFonts w:ascii="Arial" w:hAnsi="Arial" w:cs="Arial"/>
        </w:rPr>
        <w:t xml:space="preserve"> </w:t>
      </w:r>
      <w:proofErr w:type="spellStart"/>
      <w:r w:rsidRPr="0063200B">
        <w:rPr>
          <w:rFonts w:ascii="Arial" w:hAnsi="Arial" w:cs="Arial"/>
        </w:rPr>
        <w:t>archiwalnymi</w:t>
      </w:r>
      <w:proofErr w:type="spellEnd"/>
      <w:r w:rsidRPr="0063200B">
        <w:rPr>
          <w:rFonts w:ascii="Arial" w:hAnsi="Arial" w:cs="Arial"/>
        </w:rPr>
        <w:t>.</w:t>
      </w:r>
    </w:p>
    <w:p w14:paraId="0E76B557" w14:textId="77777777" w:rsidR="006B6661" w:rsidRPr="0063200B" w:rsidRDefault="002F2922">
      <w:pPr>
        <w:rPr>
          <w:rFonts w:ascii="Arial" w:hAnsi="Arial" w:cs="Arial"/>
        </w:rPr>
      </w:pPr>
      <w:r w:rsidRPr="0063200B">
        <w:rPr>
          <w:rFonts w:ascii="Arial" w:hAnsi="Arial" w:cs="Arial"/>
        </w:rPr>
        <w:t>3. Komu przekazujemy Państwa dane</w:t>
      </w:r>
    </w:p>
    <w:p w14:paraId="50E7CACE" w14:textId="77777777" w:rsidR="006B6661" w:rsidRPr="0063200B" w:rsidRDefault="002F2922">
      <w:pPr>
        <w:rPr>
          <w:rFonts w:ascii="Arial" w:hAnsi="Arial" w:cs="Arial"/>
        </w:rPr>
      </w:pPr>
      <w:proofErr w:type="spellStart"/>
      <w:r w:rsidRPr="0063200B">
        <w:rPr>
          <w:rFonts w:ascii="Arial" w:hAnsi="Arial" w:cs="Arial"/>
        </w:rPr>
        <w:t>Państwa</w:t>
      </w:r>
      <w:proofErr w:type="spellEnd"/>
      <w:r w:rsidRPr="0063200B">
        <w:rPr>
          <w:rFonts w:ascii="Arial" w:hAnsi="Arial" w:cs="Arial"/>
        </w:rPr>
        <w:t xml:space="preserve"> </w:t>
      </w:r>
      <w:proofErr w:type="spellStart"/>
      <w:r w:rsidRPr="0063200B">
        <w:rPr>
          <w:rFonts w:ascii="Arial" w:hAnsi="Arial" w:cs="Arial"/>
        </w:rPr>
        <w:t>dane</w:t>
      </w:r>
      <w:proofErr w:type="spellEnd"/>
      <w:r w:rsidRPr="0063200B">
        <w:rPr>
          <w:rFonts w:ascii="Arial" w:hAnsi="Arial" w:cs="Arial"/>
        </w:rPr>
        <w:t xml:space="preserve"> </w:t>
      </w:r>
      <w:proofErr w:type="spellStart"/>
      <w:r w:rsidRPr="0063200B">
        <w:rPr>
          <w:rFonts w:ascii="Arial" w:hAnsi="Arial" w:cs="Arial"/>
        </w:rPr>
        <w:t>pozyskane</w:t>
      </w:r>
      <w:proofErr w:type="spellEnd"/>
      <w:r w:rsidRPr="0063200B">
        <w:rPr>
          <w:rFonts w:ascii="Arial" w:hAnsi="Arial" w:cs="Arial"/>
        </w:rPr>
        <w:t xml:space="preserve"> w związku z zapytaniem ofertowym będą po zakończeniu postępowania publikowane na stronie internetowej POSiR oraz mogą być przekazywane zainteresowanym podmiotom w trybie dostępu do informacji publicznej.</w:t>
      </w:r>
    </w:p>
    <w:p w14:paraId="5715C6E0" w14:textId="77777777" w:rsidR="006B6661" w:rsidRPr="0063200B" w:rsidRDefault="002F2922">
      <w:pPr>
        <w:rPr>
          <w:rFonts w:ascii="Arial" w:hAnsi="Arial" w:cs="Arial"/>
        </w:rPr>
      </w:pPr>
      <w:r w:rsidRPr="0063200B">
        <w:rPr>
          <w:rFonts w:ascii="Arial" w:hAnsi="Arial" w:cs="Arial"/>
        </w:rPr>
        <w:t xml:space="preserve">W </w:t>
      </w:r>
      <w:proofErr w:type="spellStart"/>
      <w:r w:rsidRPr="0063200B">
        <w:rPr>
          <w:rFonts w:ascii="Arial" w:hAnsi="Arial" w:cs="Arial"/>
        </w:rPr>
        <w:t>przypadku</w:t>
      </w:r>
      <w:proofErr w:type="spellEnd"/>
      <w:r w:rsidRPr="0063200B">
        <w:rPr>
          <w:rFonts w:ascii="Arial" w:hAnsi="Arial" w:cs="Arial"/>
        </w:rPr>
        <w:t xml:space="preserve"> </w:t>
      </w:r>
      <w:proofErr w:type="spellStart"/>
      <w:r w:rsidRPr="0063200B">
        <w:rPr>
          <w:rFonts w:ascii="Arial" w:hAnsi="Arial" w:cs="Arial"/>
        </w:rPr>
        <w:t>podpisania</w:t>
      </w:r>
      <w:proofErr w:type="spellEnd"/>
      <w:r w:rsidRPr="0063200B">
        <w:rPr>
          <w:rFonts w:ascii="Arial" w:hAnsi="Arial" w:cs="Arial"/>
        </w:rPr>
        <w:t xml:space="preserve"> </w:t>
      </w:r>
      <w:proofErr w:type="spellStart"/>
      <w:r w:rsidRPr="0063200B">
        <w:rPr>
          <w:rFonts w:ascii="Arial" w:hAnsi="Arial" w:cs="Arial"/>
        </w:rPr>
        <w:t>umowy</w:t>
      </w:r>
      <w:proofErr w:type="spellEnd"/>
      <w:r w:rsidRPr="0063200B">
        <w:rPr>
          <w:rFonts w:ascii="Arial" w:hAnsi="Arial" w:cs="Arial"/>
        </w:rPr>
        <w:t xml:space="preserve"> nazwa firmy zostanie umieszczona w rejestrze umów w Biuletynie Informacji Publicznej Miasta Poznania.</w:t>
      </w:r>
    </w:p>
    <w:p w14:paraId="0E64CA46" w14:textId="77777777" w:rsidR="006B6661" w:rsidRPr="0063200B" w:rsidRDefault="002F2922">
      <w:pPr>
        <w:rPr>
          <w:rFonts w:ascii="Arial" w:hAnsi="Arial" w:cs="Arial"/>
        </w:rPr>
      </w:pPr>
      <w:r w:rsidRPr="0063200B">
        <w:rPr>
          <w:rFonts w:ascii="Arial" w:hAnsi="Arial" w:cs="Arial"/>
        </w:rPr>
        <w:t xml:space="preserve">Dane </w:t>
      </w:r>
      <w:proofErr w:type="spellStart"/>
      <w:r w:rsidRPr="0063200B">
        <w:rPr>
          <w:rFonts w:ascii="Arial" w:hAnsi="Arial" w:cs="Arial"/>
        </w:rPr>
        <w:t>mogą</w:t>
      </w:r>
      <w:proofErr w:type="spellEnd"/>
      <w:r w:rsidRPr="0063200B">
        <w:rPr>
          <w:rFonts w:ascii="Arial" w:hAnsi="Arial" w:cs="Arial"/>
        </w:rPr>
        <w:t xml:space="preserve"> </w:t>
      </w:r>
      <w:proofErr w:type="spellStart"/>
      <w:r w:rsidRPr="0063200B">
        <w:rPr>
          <w:rFonts w:ascii="Arial" w:hAnsi="Arial" w:cs="Arial"/>
        </w:rPr>
        <w:t>być</w:t>
      </w:r>
      <w:proofErr w:type="spellEnd"/>
      <w:r w:rsidRPr="0063200B">
        <w:rPr>
          <w:rFonts w:ascii="Arial" w:hAnsi="Arial" w:cs="Arial"/>
        </w:rPr>
        <w:t xml:space="preserve"> </w:t>
      </w:r>
      <w:proofErr w:type="spellStart"/>
      <w:r w:rsidRPr="0063200B">
        <w:rPr>
          <w:rFonts w:ascii="Arial" w:hAnsi="Arial" w:cs="Arial"/>
        </w:rPr>
        <w:t>przekazywane</w:t>
      </w:r>
      <w:proofErr w:type="spellEnd"/>
      <w:r w:rsidRPr="0063200B">
        <w:rPr>
          <w:rFonts w:ascii="Arial" w:hAnsi="Arial" w:cs="Arial"/>
        </w:rPr>
        <w:t xml:space="preserve"> podmiotom przetwarzającym, z którymi zawarto umowy m.in. na:</w:t>
      </w:r>
    </w:p>
    <w:p w14:paraId="4BB095E7" w14:textId="77777777" w:rsidR="006B6661" w:rsidRPr="0063200B" w:rsidRDefault="002F2922">
      <w:pPr>
        <w:rPr>
          <w:rFonts w:ascii="Arial" w:hAnsi="Arial" w:cs="Arial"/>
        </w:rPr>
      </w:pPr>
      <w:r w:rsidRPr="0063200B">
        <w:rPr>
          <w:rFonts w:ascii="Arial" w:hAnsi="Arial" w:cs="Arial"/>
        </w:rPr>
        <w:t>- świadczenie usług serwisowych dla systemów informatycznych,</w:t>
      </w:r>
    </w:p>
    <w:p w14:paraId="50739AC8" w14:textId="77777777" w:rsidR="006B6661" w:rsidRPr="0063200B" w:rsidRDefault="002F2922">
      <w:pPr>
        <w:rPr>
          <w:rFonts w:ascii="Arial" w:hAnsi="Arial" w:cs="Arial"/>
        </w:rPr>
      </w:pPr>
      <w:r w:rsidRPr="0063200B">
        <w:rPr>
          <w:rFonts w:ascii="Arial" w:hAnsi="Arial" w:cs="Arial"/>
        </w:rPr>
        <w:t>- hosting poczty elektronicznej,</w:t>
      </w:r>
    </w:p>
    <w:p w14:paraId="3C89E23E" w14:textId="1E83CBF1" w:rsidR="006B6661" w:rsidRPr="0063200B" w:rsidRDefault="002F2922">
      <w:pPr>
        <w:rPr>
          <w:rFonts w:ascii="Arial" w:hAnsi="Arial" w:cs="Arial"/>
        </w:rPr>
      </w:pPr>
      <w:r w:rsidRPr="0063200B">
        <w:rPr>
          <w:rFonts w:ascii="Arial" w:hAnsi="Arial" w:cs="Arial"/>
        </w:rPr>
        <w:t xml:space="preserve">- </w:t>
      </w:r>
      <w:proofErr w:type="spellStart"/>
      <w:r w:rsidRPr="0063200B">
        <w:rPr>
          <w:rFonts w:ascii="Arial" w:hAnsi="Arial" w:cs="Arial"/>
        </w:rPr>
        <w:t>niszczenie</w:t>
      </w:r>
      <w:proofErr w:type="spellEnd"/>
      <w:r w:rsidRPr="0063200B">
        <w:rPr>
          <w:rFonts w:ascii="Arial" w:hAnsi="Arial" w:cs="Arial"/>
        </w:rPr>
        <w:t xml:space="preserve"> </w:t>
      </w:r>
      <w:proofErr w:type="spellStart"/>
      <w:r w:rsidRPr="0063200B">
        <w:rPr>
          <w:rFonts w:ascii="Arial" w:hAnsi="Arial" w:cs="Arial"/>
        </w:rPr>
        <w:t>dokumentów</w:t>
      </w:r>
      <w:proofErr w:type="spellEnd"/>
      <w:r w:rsidRPr="0063200B">
        <w:rPr>
          <w:rFonts w:ascii="Arial" w:hAnsi="Arial" w:cs="Arial"/>
        </w:rPr>
        <w:t xml:space="preserve"> </w:t>
      </w:r>
      <w:proofErr w:type="spellStart"/>
      <w:r w:rsidRPr="0063200B">
        <w:rPr>
          <w:rFonts w:ascii="Arial" w:hAnsi="Arial" w:cs="Arial"/>
        </w:rPr>
        <w:t>archiwalnych</w:t>
      </w:r>
      <w:proofErr w:type="spellEnd"/>
      <w:r w:rsidRPr="0063200B">
        <w:rPr>
          <w:rFonts w:ascii="Arial" w:hAnsi="Arial" w:cs="Arial"/>
        </w:rPr>
        <w:t>.</w:t>
      </w:r>
    </w:p>
    <w:p w14:paraId="10B93CDE" w14:textId="77777777" w:rsidR="006B6661" w:rsidRPr="0063200B" w:rsidRDefault="002F2922">
      <w:pPr>
        <w:rPr>
          <w:rFonts w:ascii="Arial" w:hAnsi="Arial" w:cs="Arial"/>
        </w:rPr>
      </w:pPr>
      <w:r w:rsidRPr="0063200B">
        <w:rPr>
          <w:rFonts w:ascii="Arial" w:hAnsi="Arial" w:cs="Arial"/>
        </w:rPr>
        <w:t>4. Okres przechowywania danych</w:t>
      </w:r>
    </w:p>
    <w:p w14:paraId="6334D75C" w14:textId="1B6BA148" w:rsidR="006B6661" w:rsidRPr="0063200B" w:rsidRDefault="002F2922">
      <w:pPr>
        <w:rPr>
          <w:rFonts w:ascii="Arial" w:hAnsi="Arial" w:cs="Arial"/>
        </w:rPr>
      </w:pPr>
      <w:r w:rsidRPr="0063200B">
        <w:rPr>
          <w:rFonts w:ascii="Arial" w:hAnsi="Arial" w:cs="Arial"/>
        </w:rPr>
        <w:lastRenderedPageBreak/>
        <w:t xml:space="preserve">Dane będą przechowywane przez okres wynikający z obowiązujących przepisów archiwalnych lub do momentu wniesienia </w:t>
      </w:r>
      <w:proofErr w:type="spellStart"/>
      <w:r w:rsidRPr="0063200B">
        <w:rPr>
          <w:rFonts w:ascii="Arial" w:hAnsi="Arial" w:cs="Arial"/>
        </w:rPr>
        <w:t>sprzeciwu</w:t>
      </w:r>
      <w:proofErr w:type="spellEnd"/>
      <w:r w:rsidRPr="0063200B">
        <w:rPr>
          <w:rFonts w:ascii="Arial" w:hAnsi="Arial" w:cs="Arial"/>
        </w:rPr>
        <w:t xml:space="preserve"> </w:t>
      </w:r>
      <w:proofErr w:type="spellStart"/>
      <w:r w:rsidRPr="0063200B">
        <w:rPr>
          <w:rFonts w:ascii="Arial" w:hAnsi="Arial" w:cs="Arial"/>
        </w:rPr>
        <w:t>wobec</w:t>
      </w:r>
      <w:proofErr w:type="spellEnd"/>
      <w:r w:rsidRPr="0063200B">
        <w:rPr>
          <w:rFonts w:ascii="Arial" w:hAnsi="Arial" w:cs="Arial"/>
        </w:rPr>
        <w:t xml:space="preserve"> ich </w:t>
      </w:r>
      <w:proofErr w:type="spellStart"/>
      <w:r w:rsidRPr="0063200B">
        <w:rPr>
          <w:rFonts w:ascii="Arial" w:hAnsi="Arial" w:cs="Arial"/>
        </w:rPr>
        <w:t>przetwarzania</w:t>
      </w:r>
      <w:proofErr w:type="spellEnd"/>
      <w:r w:rsidRPr="0063200B">
        <w:rPr>
          <w:rFonts w:ascii="Arial" w:hAnsi="Arial" w:cs="Arial"/>
        </w:rPr>
        <w:t>.</w:t>
      </w:r>
    </w:p>
    <w:p w14:paraId="7D36D03E" w14:textId="77777777" w:rsidR="006B6661" w:rsidRPr="0063200B" w:rsidRDefault="002F2922">
      <w:pPr>
        <w:rPr>
          <w:rFonts w:ascii="Arial" w:hAnsi="Arial" w:cs="Arial"/>
        </w:rPr>
      </w:pPr>
      <w:r w:rsidRPr="0063200B">
        <w:rPr>
          <w:rFonts w:ascii="Arial" w:hAnsi="Arial" w:cs="Arial"/>
        </w:rPr>
        <w:t>5. Przysługujące Państwu uprawnienia</w:t>
      </w:r>
    </w:p>
    <w:p w14:paraId="3547AC64" w14:textId="77777777" w:rsidR="006B6661" w:rsidRPr="0063200B" w:rsidRDefault="002F2922">
      <w:pPr>
        <w:rPr>
          <w:rFonts w:ascii="Arial" w:hAnsi="Arial" w:cs="Arial"/>
        </w:rPr>
      </w:pPr>
      <w:proofErr w:type="spellStart"/>
      <w:r w:rsidRPr="0063200B">
        <w:rPr>
          <w:rFonts w:ascii="Arial" w:hAnsi="Arial" w:cs="Arial"/>
        </w:rPr>
        <w:t>Mają</w:t>
      </w:r>
      <w:proofErr w:type="spellEnd"/>
      <w:r w:rsidRPr="0063200B">
        <w:rPr>
          <w:rFonts w:ascii="Arial" w:hAnsi="Arial" w:cs="Arial"/>
        </w:rPr>
        <w:t xml:space="preserve"> Państwo prawo dostępu do swoich danych, ich sprostowania, usunięcia lub ograniczenia przetwarzania, przenoszenia danych oraz wniesienia sprzeciwu wobec przetwarzania.</w:t>
      </w:r>
    </w:p>
    <w:p w14:paraId="25C954BD" w14:textId="77777777" w:rsidR="006B6661" w:rsidRPr="0063200B" w:rsidRDefault="002F2922">
      <w:pPr>
        <w:rPr>
          <w:rFonts w:ascii="Arial" w:hAnsi="Arial" w:cs="Arial"/>
        </w:rPr>
      </w:pPr>
      <w:proofErr w:type="spellStart"/>
      <w:r w:rsidRPr="0063200B">
        <w:rPr>
          <w:rFonts w:ascii="Arial" w:hAnsi="Arial" w:cs="Arial"/>
        </w:rPr>
        <w:t>Mają</w:t>
      </w:r>
      <w:proofErr w:type="spellEnd"/>
      <w:r w:rsidRPr="0063200B">
        <w:rPr>
          <w:rFonts w:ascii="Arial" w:hAnsi="Arial" w:cs="Arial"/>
        </w:rPr>
        <w:t xml:space="preserve"> Państwo również prawo wniesienia skargi do Prezesa Urzędu Ochrony Danych Osobowych.</w:t>
      </w:r>
    </w:p>
    <w:p w14:paraId="0E46E099" w14:textId="77777777" w:rsidR="006B6661" w:rsidRPr="0063200B" w:rsidRDefault="002F2922">
      <w:pPr>
        <w:rPr>
          <w:rFonts w:ascii="Arial" w:hAnsi="Arial" w:cs="Arial"/>
        </w:rPr>
      </w:pPr>
      <w:r w:rsidRPr="0063200B">
        <w:rPr>
          <w:rFonts w:ascii="Arial" w:hAnsi="Arial" w:cs="Arial"/>
        </w:rPr>
        <w:t>6. Obowiązek podania danych</w:t>
      </w:r>
    </w:p>
    <w:p w14:paraId="6D8CE459" w14:textId="77777777" w:rsidR="006B6661" w:rsidRPr="0063200B" w:rsidRDefault="002F2922">
      <w:pPr>
        <w:rPr>
          <w:rFonts w:ascii="Arial" w:hAnsi="Arial" w:cs="Arial"/>
        </w:rPr>
      </w:pPr>
      <w:proofErr w:type="spellStart"/>
      <w:r w:rsidRPr="0063200B">
        <w:rPr>
          <w:rFonts w:ascii="Arial" w:hAnsi="Arial" w:cs="Arial"/>
        </w:rPr>
        <w:t>Podanie</w:t>
      </w:r>
      <w:proofErr w:type="spellEnd"/>
      <w:r w:rsidRPr="0063200B">
        <w:rPr>
          <w:rFonts w:ascii="Arial" w:hAnsi="Arial" w:cs="Arial"/>
        </w:rPr>
        <w:t xml:space="preserve"> danych osobowych jest dobrowolne, jednak ich niepodanie może skutkować brakiem możliwości rozpatrzenia oferty.</w:t>
      </w:r>
    </w:p>
    <w:p w14:paraId="51210F56" w14:textId="77777777" w:rsidR="006B6661" w:rsidRPr="0063200B" w:rsidRDefault="006B6661">
      <w:pPr>
        <w:rPr>
          <w:rFonts w:ascii="Arial" w:hAnsi="Arial" w:cs="Arial"/>
        </w:rPr>
      </w:pPr>
    </w:p>
    <w:sectPr w:rsidR="006B6661" w:rsidRPr="0063200B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896934521">
    <w:abstractNumId w:val="8"/>
  </w:num>
  <w:num w:numId="2" w16cid:durableId="101582475">
    <w:abstractNumId w:val="6"/>
  </w:num>
  <w:num w:numId="3" w16cid:durableId="437257562">
    <w:abstractNumId w:val="5"/>
  </w:num>
  <w:num w:numId="4" w16cid:durableId="895510937">
    <w:abstractNumId w:val="4"/>
  </w:num>
  <w:num w:numId="5" w16cid:durableId="1435438118">
    <w:abstractNumId w:val="7"/>
  </w:num>
  <w:num w:numId="6" w16cid:durableId="1036927125">
    <w:abstractNumId w:val="3"/>
  </w:num>
  <w:num w:numId="7" w16cid:durableId="2061971940">
    <w:abstractNumId w:val="2"/>
  </w:num>
  <w:num w:numId="8" w16cid:durableId="122118116">
    <w:abstractNumId w:val="1"/>
  </w:num>
  <w:num w:numId="9" w16cid:durableId="10065160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366EE"/>
    <w:rsid w:val="0006063C"/>
    <w:rsid w:val="0015074B"/>
    <w:rsid w:val="001810AA"/>
    <w:rsid w:val="001C652C"/>
    <w:rsid w:val="001F4E14"/>
    <w:rsid w:val="0024546E"/>
    <w:rsid w:val="0029639D"/>
    <w:rsid w:val="002F2922"/>
    <w:rsid w:val="00326F90"/>
    <w:rsid w:val="00595349"/>
    <w:rsid w:val="005A01CA"/>
    <w:rsid w:val="0063200B"/>
    <w:rsid w:val="006B53C4"/>
    <w:rsid w:val="006B6661"/>
    <w:rsid w:val="00821E90"/>
    <w:rsid w:val="00A500E8"/>
    <w:rsid w:val="00AA1D8D"/>
    <w:rsid w:val="00B47730"/>
    <w:rsid w:val="00CB0664"/>
    <w:rsid w:val="00F40FC0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C198458"/>
  <w14:defaultImageDpi w14:val="300"/>
  <w15:docId w15:val="{5DDD8B69-204B-44AA-A14E-7FDD8D329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2f2bb5e-b9b7-4ddf-80c6-3c81a51ad6de">
      <Terms xmlns="http://schemas.microsoft.com/office/infopath/2007/PartnerControls"/>
    </lcf76f155ced4ddcb4097134ff3c332f>
    <TaxCatchAll xmlns="36cdb489-083d-453a-b915-0c1ab326a6f0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21E798A4FF72A4E9CCD60101A147241" ma:contentTypeVersion="13" ma:contentTypeDescription="Utwórz nowy dokument." ma:contentTypeScope="" ma:versionID="1642f3295b3d08173fba064c9ffe5b8c">
  <xsd:schema xmlns:xsd="http://www.w3.org/2001/XMLSchema" xmlns:xs="http://www.w3.org/2001/XMLSchema" xmlns:p="http://schemas.microsoft.com/office/2006/metadata/properties" xmlns:ns2="b2f2bb5e-b9b7-4ddf-80c6-3c81a51ad6de" xmlns:ns3="36cdb489-083d-453a-b915-0c1ab326a6f0" targetNamespace="http://schemas.microsoft.com/office/2006/metadata/properties" ma:root="true" ma:fieldsID="9837733ba805bc19095f780fe77d586d" ns2:_="" ns3:_="">
    <xsd:import namespace="b2f2bb5e-b9b7-4ddf-80c6-3c81a51ad6de"/>
    <xsd:import namespace="36cdb489-083d-453a-b915-0c1ab326a6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f2bb5e-b9b7-4ddf-80c6-3c81a51ad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13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b9aebd60-3a77-4834-9b96-aee9feece1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cdb489-083d-453a-b915-0c1ab326a6f0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0ab24b04-b61c-4fda-85c3-1c4a32e3443a}" ma:internalName="TaxCatchAll" ma:showField="CatchAllData" ma:web="36cdb489-083d-453a-b915-0c1ab326a6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F55D75D-4DCC-45DC-9331-905DA0B336A5}">
  <ds:schemaRefs>
    <ds:schemaRef ds:uri="http://schemas.microsoft.com/office/2006/metadata/properties"/>
    <ds:schemaRef ds:uri="http://schemas.microsoft.com/office/infopath/2007/PartnerControls"/>
    <ds:schemaRef ds:uri="b2f2bb5e-b9b7-4ddf-80c6-3c81a51ad6de"/>
    <ds:schemaRef ds:uri="36cdb489-083d-453a-b915-0c1ab326a6f0"/>
  </ds:schemaRefs>
</ds:datastoreItem>
</file>

<file path=customXml/itemProps2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69154F5-8A6F-4536-84F1-63B17CF5DF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f2bb5e-b9b7-4ddf-80c6-3c81a51ad6de"/>
    <ds:schemaRef ds:uri="36cdb489-083d-453a-b915-0c1ab326a6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1C01A4C-FC8A-46A2-AAC7-0CB9774CF70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619</Words>
  <Characters>3716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4327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Monika Koziej</cp:lastModifiedBy>
  <cp:revision>10</cp:revision>
  <dcterms:created xsi:type="dcterms:W3CDTF">2026-03-16T09:27:00Z</dcterms:created>
  <dcterms:modified xsi:type="dcterms:W3CDTF">2026-03-20T11:42:00Z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126100</vt:r8>
  </property>
  <property fmtid="{D5CDD505-2E9C-101B-9397-08002B2CF9AE}" pid="3" name="ContentTypeId">
    <vt:lpwstr>0x010100121E798A4FF72A4E9CCD60101A147241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MediaServiceImageTags">
    <vt:lpwstr/>
  </property>
</Properties>
</file>